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E24B" w14:textId="06D54963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74E24C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674E24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6674E25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4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4F" w14:textId="77777777" w:rsidR="00583EA0" w:rsidRDefault="00583EA0">
            <w:r>
              <w:t>Inschrijver</w:t>
            </w:r>
          </w:p>
        </w:tc>
      </w:tr>
      <w:tr w:rsidR="00583EA0" w14:paraId="6674E25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5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52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5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674E2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5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5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674E25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5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5A" w14:textId="77777777" w:rsidR="00583EA0" w:rsidRDefault="00583EA0">
            <w:r>
              <w:t xml:space="preserve">Referentieproject </w:t>
            </w:r>
          </w:p>
        </w:tc>
      </w:tr>
      <w:tr w:rsidR="00583EA0" w14:paraId="6674E25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5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5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6674E26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6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6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6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6674E26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6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65" w14:textId="77777777" w:rsidR="00583EA0" w:rsidRDefault="00583EA0">
            <w:r>
              <w:t>Referentie heeft betrekking op:</w:t>
            </w:r>
          </w:p>
          <w:p w14:paraId="6674E266" w14:textId="77777777" w:rsidR="00583EA0" w:rsidRDefault="00583EA0">
            <w:r>
              <w:t xml:space="preserve"> </w:t>
            </w:r>
          </w:p>
          <w:p w14:paraId="6674E26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68" w14:textId="5B21C0BF" w:rsidR="00583EA0" w:rsidRDefault="00583EA0">
            <w:r>
              <w:sym w:font="Wingdings" w:char="F06F"/>
            </w:r>
            <w:r>
              <w:t xml:space="preserve">  Kerncompetentie </w:t>
            </w:r>
            <w:r w:rsidR="00F422BE">
              <w:t>1</w:t>
            </w:r>
          </w:p>
          <w:p w14:paraId="6674E269" w14:textId="2B72236E" w:rsidR="00583EA0" w:rsidRDefault="00583EA0">
            <w:r>
              <w:sym w:font="Wingdings" w:char="F06F"/>
            </w:r>
            <w:r>
              <w:t xml:space="preserve">  Kerncompetentie </w:t>
            </w:r>
            <w:r w:rsidR="00F422BE">
              <w:t>2</w:t>
            </w:r>
          </w:p>
          <w:p w14:paraId="6674E26A" w14:textId="42E3E3C6" w:rsidR="00583EA0" w:rsidRDefault="00583EA0">
            <w:r>
              <w:sym w:font="Wingdings" w:char="F06F"/>
            </w:r>
            <w:r>
              <w:t xml:space="preserve">  Kerncompetentie </w:t>
            </w:r>
            <w:r w:rsidR="00F422BE">
              <w:t>3</w:t>
            </w:r>
          </w:p>
          <w:p w14:paraId="6674E26C" w14:textId="37EE28FF" w:rsidR="00583EA0" w:rsidRDefault="00583EA0">
            <w:r>
              <w:sym w:font="Wingdings" w:char="F06F"/>
            </w:r>
            <w:r>
              <w:t xml:space="preserve">  </w:t>
            </w:r>
            <w:r w:rsidR="00F422BE">
              <w:t>Kerncompetentie</w:t>
            </w:r>
            <w:r>
              <w:t xml:space="preserve"> </w:t>
            </w:r>
            <w:r w:rsidR="00F422BE">
              <w:t>4</w:t>
            </w:r>
            <w:r>
              <w:t xml:space="preserve"> </w:t>
            </w:r>
          </w:p>
        </w:tc>
      </w:tr>
      <w:tr w:rsidR="00583EA0" w14:paraId="6674E27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6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6F" w14:textId="77777777" w:rsidR="00583EA0" w:rsidRDefault="00583EA0">
            <w:r>
              <w:t>Naam en adres opdrachtgever:</w:t>
            </w:r>
          </w:p>
        </w:tc>
      </w:tr>
      <w:tr w:rsidR="00583EA0" w14:paraId="6674E27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7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7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6674E27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7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76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7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674E27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7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7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674E27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674E27C" w14:textId="77777777" w:rsidR="00583EA0" w:rsidRDefault="00583EA0">
            <w:pPr>
              <w:rPr>
                <w:highlight w:val="lightGray"/>
              </w:rPr>
            </w:pPr>
          </w:p>
          <w:p w14:paraId="6674E27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6674E28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7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80" w14:textId="77777777" w:rsidR="00583EA0" w:rsidRDefault="00583EA0">
            <w:r>
              <w:t>Nadere informatie referentieproject</w:t>
            </w:r>
          </w:p>
        </w:tc>
      </w:tr>
      <w:tr w:rsidR="00583EA0" w14:paraId="6674E2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8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83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674E2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6674E285" w14:textId="77777777" w:rsidR="00583EA0" w:rsidRDefault="00583EA0">
            <w:pPr>
              <w:rPr>
                <w:highlight w:val="lightGray"/>
              </w:rPr>
            </w:pPr>
          </w:p>
          <w:p w14:paraId="6674E28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6674E2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89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674E2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8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8D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8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6674E2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91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6674E29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9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95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9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674E29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9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99" w14:textId="77777777" w:rsidR="00583EA0" w:rsidRDefault="00583EA0">
            <w:r>
              <w:t>Datum van oplevering</w:t>
            </w:r>
          </w:p>
          <w:p w14:paraId="6674E29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674E2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4E29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4E29E" w14:textId="77777777" w:rsidR="00583EA0" w:rsidRDefault="00583EA0">
            <w:r>
              <w:t>Contractvorm:</w:t>
            </w:r>
          </w:p>
          <w:p w14:paraId="6674E29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6674E2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4E2A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74E2A3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674E2A9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4E2A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74E2A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6674E2A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4E2A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74E2AB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4E2A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674E2B5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2A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2AF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674E2B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674E2B1" w14:textId="77777777" w:rsidR="00583EA0" w:rsidRDefault="00583EA0">
            <w:pPr>
              <w:rPr>
                <w:highlight w:val="lightGray"/>
              </w:rPr>
            </w:pPr>
          </w:p>
          <w:p w14:paraId="6674E2B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674E2B3" w14:textId="77777777" w:rsidR="00583EA0" w:rsidRDefault="00583EA0">
            <w:pPr>
              <w:rPr>
                <w:highlight w:val="lightGray"/>
              </w:rPr>
            </w:pPr>
          </w:p>
          <w:p w14:paraId="6674E2B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674E2B6" w14:textId="77777777" w:rsidR="00583EA0" w:rsidRDefault="00583EA0" w:rsidP="00583EA0">
      <w:pPr>
        <w:pStyle w:val="colofontitel"/>
      </w:pPr>
    </w:p>
    <w:p w14:paraId="6674E2B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Heading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9905058">
    <w:abstractNumId w:val="0"/>
  </w:num>
  <w:num w:numId="2" w16cid:durableId="893080333">
    <w:abstractNumId w:val="3"/>
  </w:num>
  <w:num w:numId="3" w16cid:durableId="822240358">
    <w:abstractNumId w:val="7"/>
  </w:num>
  <w:num w:numId="4" w16cid:durableId="1169717249">
    <w:abstractNumId w:val="6"/>
  </w:num>
  <w:num w:numId="5" w16cid:durableId="1653945000">
    <w:abstractNumId w:val="0"/>
  </w:num>
  <w:num w:numId="6" w16cid:durableId="192304913">
    <w:abstractNumId w:val="2"/>
  </w:num>
  <w:num w:numId="7" w16cid:durableId="431627007">
    <w:abstractNumId w:val="5"/>
  </w:num>
  <w:num w:numId="8" w16cid:durableId="880675255">
    <w:abstractNumId w:val="4"/>
  </w:num>
  <w:num w:numId="9" w16cid:durableId="1883125592">
    <w:abstractNumId w:val="7"/>
  </w:num>
  <w:num w:numId="10" w16cid:durableId="1473714376">
    <w:abstractNumId w:val="6"/>
  </w:num>
  <w:num w:numId="11" w16cid:durableId="1772776054">
    <w:abstractNumId w:val="6"/>
  </w:num>
  <w:num w:numId="12" w16cid:durableId="101924473">
    <w:abstractNumId w:val="6"/>
  </w:num>
  <w:num w:numId="13" w16cid:durableId="1008601286">
    <w:abstractNumId w:val="6"/>
  </w:num>
  <w:num w:numId="14" w16cid:durableId="938365349">
    <w:abstractNumId w:val="6"/>
  </w:num>
  <w:num w:numId="15" w16cid:durableId="550851874">
    <w:abstractNumId w:val="6"/>
  </w:num>
  <w:num w:numId="16" w16cid:durableId="1977635559">
    <w:abstractNumId w:val="6"/>
  </w:num>
  <w:num w:numId="17" w16cid:durableId="428744772">
    <w:abstractNumId w:val="6"/>
  </w:num>
  <w:num w:numId="18" w16cid:durableId="236522272">
    <w:abstractNumId w:val="6"/>
  </w:num>
  <w:num w:numId="19" w16cid:durableId="2088838918">
    <w:abstractNumId w:val="4"/>
  </w:num>
  <w:num w:numId="20" w16cid:durableId="853610998">
    <w:abstractNumId w:val="7"/>
  </w:num>
  <w:num w:numId="21" w16cid:durableId="607397113">
    <w:abstractNumId w:val="0"/>
  </w:num>
  <w:num w:numId="22" w16cid:durableId="124004381">
    <w:abstractNumId w:val="2"/>
  </w:num>
  <w:num w:numId="23" w16cid:durableId="1252859691">
    <w:abstractNumId w:val="5"/>
  </w:num>
  <w:num w:numId="24" w16cid:durableId="1039204492">
    <w:abstractNumId w:val="0"/>
  </w:num>
  <w:num w:numId="25" w16cid:durableId="734744173">
    <w:abstractNumId w:val="0"/>
  </w:num>
  <w:num w:numId="26" w16cid:durableId="1625844846">
    <w:abstractNumId w:val="0"/>
  </w:num>
  <w:num w:numId="27" w16cid:durableId="1201437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D34F5"/>
    <w:rsid w:val="00BD0C39"/>
    <w:rsid w:val="00EB1492"/>
    <w:rsid w:val="00F12F0D"/>
    <w:rsid w:val="00F16E1D"/>
    <w:rsid w:val="00F422B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74E24B"/>
  <w15:docId w15:val="{CC333928-E442-44A6-9934-78E3D644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EA0"/>
    <w:rPr>
      <w:rFonts w:eastAsia="Calibri"/>
      <w:lang w:eastAsia="en-US"/>
    </w:rPr>
  </w:style>
  <w:style w:type="paragraph" w:styleId="Heading1">
    <w:name w:val="heading 1"/>
    <w:aliases w:val="Hoofdstuktitel"/>
    <w:basedOn w:val="Normal"/>
    <w:next w:val="Normal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Heading2">
    <w:name w:val="heading 2"/>
    <w:aliases w:val="Paragraaf"/>
    <w:basedOn w:val="Normal"/>
    <w:next w:val="Normal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Heading3">
    <w:name w:val="heading 3"/>
    <w:aliases w:val="Subparagraaf"/>
    <w:basedOn w:val="Normal"/>
    <w:next w:val="Normal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entbinnentekst">
    <w:name w:val="Accent binnen tekst"/>
    <w:basedOn w:val="Normal"/>
    <w:qFormat/>
    <w:rsid w:val="00FE2507"/>
    <w:rPr>
      <w:i/>
    </w:rPr>
  </w:style>
  <w:style w:type="paragraph" w:customStyle="1" w:styleId="TussenkopjeInleidingpersbericht">
    <w:name w:val="Tussenkopje / Inleiding persbericht"/>
    <w:basedOn w:val="Normal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Normal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Normal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Normal"/>
    <w:qFormat/>
    <w:rsid w:val="00FE2507"/>
    <w:rPr>
      <w:b/>
      <w:sz w:val="18"/>
    </w:rPr>
  </w:style>
  <w:style w:type="paragraph" w:customStyle="1" w:styleId="Bijschriftrapport">
    <w:name w:val="Bijschrift rapport"/>
    <w:basedOn w:val="Normal"/>
    <w:qFormat/>
    <w:rsid w:val="00FE2507"/>
    <w:rPr>
      <w:sz w:val="18"/>
    </w:rPr>
  </w:style>
  <w:style w:type="paragraph" w:customStyle="1" w:styleId="Figuurkoprapport">
    <w:name w:val="Figuurkop rapport"/>
    <w:basedOn w:val="Normal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Normal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Normal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Normal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Normal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Normal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Normal"/>
    <w:qFormat/>
    <w:rsid w:val="00FE2507"/>
    <w:pPr>
      <w:numPr>
        <w:numId w:val="23"/>
      </w:numPr>
    </w:pPr>
  </w:style>
  <w:style w:type="paragraph" w:styleId="TOC1">
    <w:name w:val="toc 1"/>
    <w:basedOn w:val="Normal"/>
    <w:next w:val="Normal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TOC2">
    <w:name w:val="toc 2"/>
    <w:basedOn w:val="Normal"/>
    <w:next w:val="Normal"/>
    <w:autoRedefine/>
    <w:semiHidden/>
    <w:rsid w:val="003B3222"/>
    <w:pPr>
      <w:ind w:left="301" w:hanging="301"/>
    </w:pPr>
  </w:style>
  <w:style w:type="paragraph" w:styleId="TOC3">
    <w:name w:val="toc 3"/>
    <w:basedOn w:val="Normal"/>
    <w:next w:val="Normal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Normal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Normal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Normal"/>
    <w:qFormat/>
    <w:rsid w:val="00FE2507"/>
    <w:rPr>
      <w:sz w:val="17"/>
    </w:rPr>
  </w:style>
  <w:style w:type="paragraph" w:customStyle="1" w:styleId="Tabelkolomkopjes">
    <w:name w:val="Tabelkolomkopjes"/>
    <w:basedOn w:val="Normal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Normal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Normal"/>
    <w:qFormat/>
    <w:rsid w:val="00FE2507"/>
    <w:rPr>
      <w:b/>
      <w:sz w:val="18"/>
    </w:rPr>
  </w:style>
  <w:style w:type="paragraph" w:customStyle="1" w:styleId="Bijlageondertitel">
    <w:name w:val="Bijlage ondertitel"/>
    <w:basedOn w:val="Normal"/>
    <w:next w:val="Normal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Normal"/>
    <w:next w:val="Normal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Patrick Dippell</cp:lastModifiedBy>
  <cp:revision>4</cp:revision>
  <dcterms:created xsi:type="dcterms:W3CDTF">2018-08-07T10:53:00Z</dcterms:created>
  <dcterms:modified xsi:type="dcterms:W3CDTF">2022-07-06T14:56:00Z</dcterms:modified>
</cp:coreProperties>
</file>